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174 Disco-Slow Юніори Solo Відкрита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Сидорцова Яна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#121 Кіра Кориневська - 1 місце</w:t>
      </w:r>
    </w:p>
    <w:p>
      <w:pPr>
        <w:pStyle w:val="ListNumber"/>
      </w:pPr>
      <w:r>
        <w:t>#86 Аніта Акопян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121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